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9A4A2B" w14:textId="77777777" w:rsidR="0027284B" w:rsidRPr="00CD30F7" w:rsidRDefault="0027284B" w:rsidP="00CD30F7">
      <w:pPr>
        <w:bidi/>
        <w:spacing w:after="0" w:line="240" w:lineRule="auto"/>
        <w:ind w:left="720"/>
        <w:rPr>
          <w:rFonts w:cs="B Nazanin"/>
          <w:b/>
          <w:bCs/>
        </w:rPr>
      </w:pPr>
      <w:r w:rsidRPr="00CD30F7">
        <w:rPr>
          <w:rFonts w:cs="B Nazanin"/>
          <w:b/>
          <w:bCs/>
          <w:rtl/>
          <w:lang w:bidi="fa-IR"/>
        </w:rPr>
        <w:t>راهنمای تنظیمات فایروال و روتر برای نرم‌افزار درسان‌دسک</w:t>
      </w:r>
    </w:p>
    <w:p w14:paraId="211C0EBE" w14:textId="245C8E16" w:rsidR="0027284B" w:rsidRPr="00CD30F7" w:rsidRDefault="0027284B" w:rsidP="00CD30F7">
      <w:pPr>
        <w:bidi/>
        <w:spacing w:after="0" w:line="240" w:lineRule="auto"/>
        <w:ind w:left="720"/>
        <w:rPr>
          <w:rFonts w:cs="B Nazanin"/>
        </w:rPr>
      </w:pPr>
      <w:r w:rsidRPr="00CD30F7">
        <w:rPr>
          <w:rFonts w:cs="B Nazanin"/>
          <w:rtl/>
          <w:lang w:bidi="fa-IR"/>
        </w:rPr>
        <w:t xml:space="preserve">در صورتی که از آنتی‌ویروس یا فایروال ویندوز استفاده می‌کنید، لطفاً نرم‌افزار </w:t>
      </w:r>
      <w:r w:rsidRPr="00CD30F7">
        <w:rPr>
          <w:rFonts w:cs="B Nazanin"/>
          <w:b/>
          <w:bCs/>
          <w:rtl/>
          <w:lang w:bidi="fa-IR"/>
        </w:rPr>
        <w:t>درسان‌دسک</w:t>
      </w:r>
      <w:r w:rsidRPr="00CD30F7">
        <w:rPr>
          <w:rFonts w:cs="B Nazanin"/>
          <w:rtl/>
          <w:lang w:bidi="fa-IR"/>
        </w:rPr>
        <w:t xml:space="preserve"> را به لیست استثناء</w:t>
      </w:r>
      <w:r w:rsidRPr="00CD30F7">
        <w:rPr>
          <w:rFonts w:cs="B Nazanin"/>
        </w:rPr>
        <w:t xml:space="preserve"> (Allow / Exception) </w:t>
      </w:r>
      <w:r w:rsidRPr="00CD30F7">
        <w:rPr>
          <w:rFonts w:cs="B Nazanin"/>
          <w:rtl/>
          <w:lang w:bidi="fa-IR"/>
        </w:rPr>
        <w:t>اضافه نمایید</w:t>
      </w:r>
      <w:r w:rsidRPr="00CD30F7">
        <w:rPr>
          <w:rFonts w:cs="B Nazanin"/>
        </w:rPr>
        <w:t>.</w:t>
      </w:r>
      <w:r w:rsidRPr="00CD30F7">
        <w:rPr>
          <w:rFonts w:cs="B Nazanin"/>
        </w:rPr>
        <w:br/>
      </w:r>
      <w:r w:rsidRPr="00CD30F7">
        <w:rPr>
          <w:rFonts w:cs="B Nazanin"/>
          <w:rtl/>
          <w:lang w:bidi="fa-IR"/>
        </w:rPr>
        <w:t>این کار باعث می‌شود ارتباط‌های لازم مسدود نشده و نرم‌افزار بدون مشکل کار کند</w:t>
      </w:r>
      <w:r w:rsidRPr="00CD30F7">
        <w:rPr>
          <w:rFonts w:cs="B Nazanin" w:hint="cs"/>
          <w:rtl/>
          <w:lang w:bidi="fa-IR"/>
        </w:rPr>
        <w:t>.</w:t>
      </w:r>
      <w:r w:rsidRPr="00CD30F7">
        <w:rPr>
          <w:rFonts w:cs="B Nazanin"/>
        </w:rPr>
        <w:t>.</w:t>
      </w:r>
    </w:p>
    <w:p w14:paraId="4C6E4E90" w14:textId="77777777" w:rsidR="0027284B" w:rsidRPr="00CD30F7" w:rsidRDefault="00000000" w:rsidP="00CD30F7">
      <w:pPr>
        <w:bidi/>
        <w:spacing w:after="0" w:line="240" w:lineRule="auto"/>
        <w:ind w:left="720"/>
        <w:rPr>
          <w:rFonts w:cs="B Nazanin"/>
        </w:rPr>
      </w:pPr>
      <w:r>
        <w:rPr>
          <w:rFonts w:cs="B Nazanin"/>
        </w:rPr>
        <w:pict w14:anchorId="337A7B70">
          <v:rect id="_x0000_i1026" style="width:0;height:1.5pt" o:hralign="right" o:hrstd="t" o:hr="t" fillcolor="#a0a0a0" stroked="f"/>
        </w:pict>
      </w:r>
    </w:p>
    <w:p w14:paraId="3EC8C55A" w14:textId="0DC3AA00" w:rsidR="0027284B" w:rsidRPr="00CD30F7" w:rsidRDefault="0027284B" w:rsidP="00CD30F7">
      <w:pPr>
        <w:bidi/>
        <w:spacing w:after="0" w:line="240" w:lineRule="auto"/>
        <w:ind w:left="720"/>
        <w:rPr>
          <w:rFonts w:cs="B Nazanin"/>
          <w:b/>
          <w:bCs/>
        </w:rPr>
      </w:pPr>
      <w:r w:rsidRPr="00CD30F7">
        <w:rPr>
          <w:rFonts w:cs="B Nazanin"/>
          <w:b/>
          <w:bCs/>
          <w:rtl/>
          <w:lang w:bidi="fa-IR"/>
        </w:rPr>
        <w:t>راهکار جایگزین (در صورت عدم امکان افزودن استثناء)</w:t>
      </w:r>
    </w:p>
    <w:p w14:paraId="3747DBC5" w14:textId="265D8AD5" w:rsidR="0027284B" w:rsidRPr="00CD30F7" w:rsidRDefault="0027284B" w:rsidP="00CD30F7">
      <w:pPr>
        <w:bidi/>
        <w:spacing w:after="0" w:line="240" w:lineRule="auto"/>
        <w:ind w:left="720"/>
        <w:rPr>
          <w:rFonts w:cs="B Nazanin"/>
        </w:rPr>
      </w:pPr>
      <w:r w:rsidRPr="00CD30F7">
        <w:rPr>
          <w:rFonts w:cs="B Nazanin"/>
          <w:rtl/>
          <w:lang w:bidi="fa-IR"/>
        </w:rPr>
        <w:t xml:space="preserve">حتماً دسترسی به </w:t>
      </w:r>
      <w:r w:rsidRPr="00CD30F7">
        <w:rPr>
          <w:rFonts w:cs="B Nazanin"/>
          <w:b/>
          <w:bCs/>
        </w:rPr>
        <w:t>IP</w:t>
      </w:r>
      <w:r w:rsidRPr="00CD30F7">
        <w:rPr>
          <w:rFonts w:cs="B Nazanin"/>
          <w:b/>
          <w:bCs/>
          <w:rtl/>
          <w:lang w:bidi="fa-IR"/>
        </w:rPr>
        <w:t>ها</w:t>
      </w:r>
      <w:r w:rsidRPr="00CD30F7">
        <w:rPr>
          <w:rFonts w:cs="B Nazanin"/>
          <w:rtl/>
          <w:lang w:bidi="fa-IR"/>
        </w:rPr>
        <w:t xml:space="preserve"> و </w:t>
      </w:r>
      <w:r w:rsidRPr="00CD30F7">
        <w:rPr>
          <w:rFonts w:cs="B Nazanin"/>
          <w:b/>
          <w:bCs/>
          <w:rtl/>
          <w:lang w:bidi="fa-IR"/>
        </w:rPr>
        <w:t>پورت‌های</w:t>
      </w:r>
      <w:r w:rsidRPr="00CD30F7">
        <w:rPr>
          <w:rFonts w:cs="B Nazanin"/>
          <w:rtl/>
          <w:lang w:bidi="fa-IR"/>
        </w:rPr>
        <w:t xml:space="preserve"> زیر در فایروال یا روتر باز باشد</w:t>
      </w:r>
    </w:p>
    <w:p w14:paraId="6756AD26" w14:textId="1ED24A38" w:rsidR="00CD30F7" w:rsidRDefault="00CD30F7" w:rsidP="00CD30F7">
      <w:pPr>
        <w:bidi/>
        <w:spacing w:line="240" w:lineRule="auto"/>
        <w:ind w:left="720"/>
        <w:jc w:val="right"/>
        <w:rPr>
          <w:rFonts w:cs="B Nazanin"/>
          <w:b/>
          <w:bCs/>
          <w:lang w:bidi="fa-IR"/>
        </w:rPr>
      </w:pPr>
      <w:r>
        <w:rPr>
          <w:rFonts w:cs="B Nazanin"/>
          <w:b/>
          <w:bCs/>
          <w:lang w:bidi="fa-IR"/>
        </w:rPr>
        <w:t>Ip:</w:t>
      </w:r>
    </w:p>
    <w:p w14:paraId="53959971" w14:textId="4CA1696F" w:rsidR="0027284B" w:rsidRPr="0027284B" w:rsidRDefault="0027284B" w:rsidP="00CD30F7">
      <w:pPr>
        <w:bidi/>
        <w:spacing w:line="240" w:lineRule="auto"/>
        <w:ind w:left="720"/>
        <w:jc w:val="right"/>
      </w:pPr>
      <w:r w:rsidRPr="0027284B">
        <w:t xml:space="preserve">31.214.248.27  </w:t>
      </w:r>
    </w:p>
    <w:p w14:paraId="2D2C5F9D" w14:textId="77777777" w:rsidR="0027284B" w:rsidRPr="0027284B" w:rsidRDefault="0027284B" w:rsidP="00CD30F7">
      <w:pPr>
        <w:bidi/>
        <w:spacing w:line="240" w:lineRule="auto"/>
        <w:ind w:left="720"/>
        <w:jc w:val="right"/>
      </w:pPr>
      <w:r w:rsidRPr="0027284B">
        <w:t xml:space="preserve">31.214.248.28  </w:t>
      </w:r>
    </w:p>
    <w:p w14:paraId="1A5CE287" w14:textId="77777777" w:rsidR="0027284B" w:rsidRPr="0027284B" w:rsidRDefault="0027284B" w:rsidP="00CD30F7">
      <w:pPr>
        <w:bidi/>
        <w:spacing w:line="240" w:lineRule="auto"/>
        <w:ind w:left="720"/>
        <w:jc w:val="right"/>
      </w:pPr>
      <w:r w:rsidRPr="0027284B">
        <w:t xml:space="preserve">188.121.100.158  </w:t>
      </w:r>
    </w:p>
    <w:p w14:paraId="786B1C5F" w14:textId="77777777" w:rsidR="0027284B" w:rsidRPr="0027284B" w:rsidRDefault="0027284B" w:rsidP="00CD30F7">
      <w:pPr>
        <w:bidi/>
        <w:spacing w:line="240" w:lineRule="auto"/>
        <w:ind w:left="720"/>
        <w:jc w:val="right"/>
      </w:pPr>
      <w:r w:rsidRPr="0027284B">
        <w:t xml:space="preserve">37.32.12.50  </w:t>
      </w:r>
    </w:p>
    <w:p w14:paraId="402C65B8" w14:textId="22CDCF96" w:rsidR="0027284B" w:rsidRPr="0027284B" w:rsidRDefault="00CD30F7" w:rsidP="00CD30F7">
      <w:pPr>
        <w:bidi/>
        <w:spacing w:line="240" w:lineRule="auto"/>
        <w:ind w:left="720"/>
        <w:jc w:val="right"/>
      </w:pPr>
      <w:proofErr w:type="spellStart"/>
      <w:r>
        <w:rPr>
          <w:b/>
          <w:bCs/>
          <w:lang w:bidi="fa-IR"/>
        </w:rPr>
        <w:t>Tcp</w:t>
      </w:r>
      <w:proofErr w:type="spellEnd"/>
      <w:r>
        <w:rPr>
          <w:b/>
          <w:bCs/>
          <w:lang w:bidi="fa-IR"/>
        </w:rPr>
        <w:t xml:space="preserve">: </w:t>
      </w:r>
    </w:p>
    <w:p w14:paraId="7A8D33CC" w14:textId="77777777" w:rsidR="0027284B" w:rsidRPr="0027284B" w:rsidRDefault="0027284B" w:rsidP="00CD30F7">
      <w:pPr>
        <w:bidi/>
        <w:spacing w:line="240" w:lineRule="auto"/>
        <w:ind w:left="720"/>
        <w:jc w:val="right"/>
      </w:pPr>
      <w:r w:rsidRPr="0027284B">
        <w:t xml:space="preserve">21114, 21115, 21116, 21117, 21118, 21119  </w:t>
      </w:r>
    </w:p>
    <w:p w14:paraId="3D179DCC" w14:textId="4E428DF1" w:rsidR="00CD30F7" w:rsidRDefault="00CD30F7" w:rsidP="00CD30F7">
      <w:pPr>
        <w:bidi/>
        <w:spacing w:line="240" w:lineRule="auto"/>
        <w:ind w:left="720"/>
        <w:jc w:val="right"/>
        <w:rPr>
          <w:b/>
          <w:bCs/>
          <w:lang w:bidi="fa-IR"/>
        </w:rPr>
      </w:pPr>
      <w:proofErr w:type="spellStart"/>
      <w:r>
        <w:rPr>
          <w:b/>
          <w:bCs/>
          <w:lang w:bidi="fa-IR"/>
        </w:rPr>
        <w:t>Udp</w:t>
      </w:r>
      <w:proofErr w:type="spellEnd"/>
      <w:r>
        <w:rPr>
          <w:b/>
          <w:bCs/>
          <w:lang w:bidi="fa-IR"/>
        </w:rPr>
        <w:t>:</w:t>
      </w:r>
    </w:p>
    <w:p w14:paraId="40DA25D5" w14:textId="0475FA7F" w:rsidR="0027284B" w:rsidRPr="0027284B" w:rsidRDefault="0027284B" w:rsidP="00CD30F7">
      <w:pPr>
        <w:bidi/>
        <w:spacing w:line="240" w:lineRule="auto"/>
        <w:ind w:left="720"/>
        <w:jc w:val="right"/>
      </w:pPr>
      <w:r w:rsidRPr="0027284B">
        <w:t xml:space="preserve">21116  </w:t>
      </w:r>
    </w:p>
    <w:p w14:paraId="39103D3E" w14:textId="77777777" w:rsidR="0027284B" w:rsidRPr="0027284B" w:rsidRDefault="00000000" w:rsidP="00CD30F7">
      <w:pPr>
        <w:bidi/>
        <w:spacing w:line="240" w:lineRule="auto"/>
        <w:ind w:left="720"/>
      </w:pPr>
      <w:r>
        <w:pict w14:anchorId="73AECA78">
          <v:rect id="_x0000_i1027" style="width:0;height:1.5pt" o:hralign="right" o:hrstd="t" o:hr="t" fillcolor="#a0a0a0" stroked="f"/>
        </w:pict>
      </w:r>
    </w:p>
    <w:p w14:paraId="3F0A3B01" w14:textId="7B4453D5" w:rsidR="0027284B" w:rsidRDefault="0027284B" w:rsidP="00CD30F7">
      <w:pPr>
        <w:bidi/>
        <w:spacing w:line="240" w:lineRule="auto"/>
        <w:ind w:left="720"/>
        <w:rPr>
          <w:b/>
          <w:bCs/>
          <w:rtl/>
          <w:lang w:bidi="fa-IR"/>
        </w:rPr>
      </w:pPr>
      <w:r w:rsidRPr="0027284B">
        <w:rPr>
          <w:rFonts w:ascii="Segoe UI Emoji" w:hAnsi="Segoe UI Emoji" w:cs="Segoe UI Emoji"/>
          <w:b/>
          <w:bCs/>
        </w:rPr>
        <w:t>💻</w:t>
      </w:r>
      <w:r w:rsidRPr="0027284B">
        <w:rPr>
          <w:b/>
          <w:bCs/>
        </w:rPr>
        <w:t xml:space="preserve"> </w:t>
      </w:r>
      <w:r w:rsidRPr="0027284B">
        <w:rPr>
          <w:b/>
          <w:bCs/>
          <w:rtl/>
          <w:lang w:bidi="fa-IR"/>
        </w:rPr>
        <w:t>اسکریپت</w:t>
      </w:r>
      <w:r w:rsidRPr="0027284B">
        <w:rPr>
          <w:b/>
          <w:bCs/>
        </w:rPr>
        <w:t xml:space="preserve"> PowerShell </w:t>
      </w:r>
      <w:r w:rsidRPr="0027284B">
        <w:rPr>
          <w:b/>
          <w:bCs/>
          <w:rtl/>
          <w:lang w:bidi="fa-IR"/>
        </w:rPr>
        <w:t>برای تست</w:t>
      </w:r>
      <w:r>
        <w:rPr>
          <w:rFonts w:hint="cs"/>
          <w:b/>
          <w:bCs/>
          <w:rtl/>
          <w:lang w:bidi="fa-IR"/>
        </w:rPr>
        <w:t>:</w:t>
      </w:r>
    </w:p>
    <w:p w14:paraId="4E0BBB63" w14:textId="1C080B57" w:rsidR="0027284B" w:rsidRDefault="00000000" w:rsidP="00CD30F7">
      <w:pPr>
        <w:bidi/>
        <w:spacing w:line="240" w:lineRule="auto"/>
        <w:ind w:left="720"/>
        <w:rPr>
          <w:rtl/>
          <w:lang w:bidi="fa-IR"/>
        </w:rPr>
      </w:pPr>
      <w:r>
        <w:pict w14:anchorId="0F6E7841">
          <v:rect id="_x0000_i1028" style="width:0;height:1.5pt" o:hralign="right" o:bullet="t" o:hrstd="t" o:hr="t" fillcolor="#a0a0a0" stroked="f"/>
        </w:pict>
      </w:r>
    </w:p>
    <w:p w14:paraId="42741F74" w14:textId="77777777" w:rsidR="00CD30F7" w:rsidRPr="0027284B" w:rsidRDefault="00CD30F7" w:rsidP="00CD30F7">
      <w:pPr>
        <w:bidi/>
        <w:spacing w:line="240" w:lineRule="auto"/>
        <w:ind w:left="720"/>
        <w:rPr>
          <w:b/>
          <w:bCs/>
          <w:rtl/>
          <w:lang w:bidi="fa-IR"/>
        </w:rPr>
      </w:pPr>
    </w:p>
    <w:p w14:paraId="156FA4BE" w14:textId="77777777" w:rsidR="0027284B" w:rsidRPr="00CD30F7" w:rsidRDefault="0027284B" w:rsidP="00CD30F7">
      <w:pPr>
        <w:bidi/>
        <w:spacing w:line="240" w:lineRule="auto"/>
        <w:jc w:val="right"/>
        <w:rPr>
          <w:highlight w:val="lightGray"/>
        </w:rPr>
      </w:pPr>
      <w:r w:rsidRPr="00CD30F7">
        <w:rPr>
          <w:highlight w:val="lightGray"/>
        </w:rPr>
        <w:t># Set output file</w:t>
      </w:r>
    </w:p>
    <w:p w14:paraId="770FC54B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>$</w:t>
      </w:r>
      <w:proofErr w:type="spellStart"/>
      <w:r w:rsidRPr="00CD30F7">
        <w:rPr>
          <w:highlight w:val="lightGray"/>
        </w:rPr>
        <w:t>outputFile</w:t>
      </w:r>
      <w:proofErr w:type="spellEnd"/>
      <w:r w:rsidRPr="00CD30F7">
        <w:rPr>
          <w:highlight w:val="lightGray"/>
        </w:rPr>
        <w:t xml:space="preserve"> = "$</w:t>
      </w:r>
      <w:proofErr w:type="spellStart"/>
      <w:proofErr w:type="gramStart"/>
      <w:r w:rsidRPr="00CD30F7">
        <w:rPr>
          <w:highlight w:val="lightGray"/>
        </w:rPr>
        <w:t>env:TEMP</w:t>
      </w:r>
      <w:proofErr w:type="spellEnd"/>
      <w:r w:rsidRPr="00CD30F7">
        <w:rPr>
          <w:highlight w:val="lightGray"/>
        </w:rPr>
        <w:t>\DorsanDesk_Test_Result.txt</w:t>
      </w:r>
      <w:proofErr w:type="gramEnd"/>
      <w:r w:rsidRPr="00CD30F7">
        <w:rPr>
          <w:highlight w:val="lightGray"/>
        </w:rPr>
        <w:t>"</w:t>
      </w:r>
    </w:p>
    <w:p w14:paraId="3310B7E5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>"" | Out-File $</w:t>
      </w:r>
      <w:proofErr w:type="spellStart"/>
      <w:r w:rsidRPr="00CD30F7">
        <w:rPr>
          <w:highlight w:val="lightGray"/>
        </w:rPr>
        <w:t>outputFile</w:t>
      </w:r>
      <w:proofErr w:type="spellEnd"/>
    </w:p>
    <w:p w14:paraId="236BAA87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</w:p>
    <w:p w14:paraId="7479CAD1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># Ping test</w:t>
      </w:r>
    </w:p>
    <w:p w14:paraId="7F66A297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>"=== Ping test for rs-th-01.dorsandesk.ir (31.214.248.28) ===" | Tee-Object -</w:t>
      </w:r>
      <w:proofErr w:type="spellStart"/>
      <w:r w:rsidRPr="00CD30F7">
        <w:rPr>
          <w:highlight w:val="lightGray"/>
        </w:rPr>
        <w:t>FilePath</w:t>
      </w:r>
      <w:proofErr w:type="spellEnd"/>
      <w:r w:rsidRPr="00CD30F7">
        <w:rPr>
          <w:highlight w:val="lightGray"/>
        </w:rPr>
        <w:t xml:space="preserve"> $</w:t>
      </w:r>
      <w:proofErr w:type="spellStart"/>
      <w:r w:rsidRPr="00CD30F7">
        <w:rPr>
          <w:highlight w:val="lightGray"/>
        </w:rPr>
        <w:t>outputFile</w:t>
      </w:r>
      <w:proofErr w:type="spellEnd"/>
      <w:r w:rsidRPr="00CD30F7">
        <w:rPr>
          <w:highlight w:val="lightGray"/>
        </w:rPr>
        <w:t xml:space="preserve"> -Append</w:t>
      </w:r>
    </w:p>
    <w:p w14:paraId="1F788600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>Test-Connection -</w:t>
      </w:r>
      <w:proofErr w:type="spellStart"/>
      <w:r w:rsidRPr="00CD30F7">
        <w:rPr>
          <w:highlight w:val="lightGray"/>
        </w:rPr>
        <w:t>ComputerName</w:t>
      </w:r>
      <w:proofErr w:type="spellEnd"/>
      <w:r w:rsidRPr="00CD30F7">
        <w:rPr>
          <w:highlight w:val="lightGray"/>
        </w:rPr>
        <w:t xml:space="preserve"> rs-th-01.dorsandesk.ir -Count 4 | Format-Table -</w:t>
      </w:r>
      <w:proofErr w:type="spellStart"/>
      <w:r w:rsidRPr="00CD30F7">
        <w:rPr>
          <w:highlight w:val="lightGray"/>
        </w:rPr>
        <w:t>AutoSize</w:t>
      </w:r>
      <w:proofErr w:type="spellEnd"/>
      <w:r w:rsidRPr="00CD30F7">
        <w:rPr>
          <w:highlight w:val="lightGray"/>
        </w:rPr>
        <w:t xml:space="preserve"> | Out-String | Tee-Object -</w:t>
      </w:r>
      <w:proofErr w:type="spellStart"/>
      <w:r w:rsidRPr="00CD30F7">
        <w:rPr>
          <w:highlight w:val="lightGray"/>
        </w:rPr>
        <w:t>FilePath</w:t>
      </w:r>
      <w:proofErr w:type="spellEnd"/>
      <w:r w:rsidRPr="00CD30F7">
        <w:rPr>
          <w:highlight w:val="lightGray"/>
        </w:rPr>
        <w:t xml:space="preserve"> $</w:t>
      </w:r>
      <w:proofErr w:type="spellStart"/>
      <w:r w:rsidRPr="00CD30F7">
        <w:rPr>
          <w:highlight w:val="lightGray"/>
        </w:rPr>
        <w:t>outputFile</w:t>
      </w:r>
      <w:proofErr w:type="spellEnd"/>
      <w:r w:rsidRPr="00CD30F7">
        <w:rPr>
          <w:highlight w:val="lightGray"/>
        </w:rPr>
        <w:t xml:space="preserve"> -Append</w:t>
      </w:r>
    </w:p>
    <w:p w14:paraId="6DB96D50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</w:p>
    <w:p w14:paraId="7DA3828E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># TCP ports to test</w:t>
      </w:r>
    </w:p>
    <w:p w14:paraId="04D48264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lastRenderedPageBreak/>
        <w:t xml:space="preserve">$tests = </w:t>
      </w:r>
      <w:proofErr w:type="gramStart"/>
      <w:r w:rsidRPr="00CD30F7">
        <w:rPr>
          <w:highlight w:val="lightGray"/>
        </w:rPr>
        <w:t>@(</w:t>
      </w:r>
      <w:proofErr w:type="gramEnd"/>
    </w:p>
    <w:p w14:paraId="679AF318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</w:t>
      </w:r>
      <w:proofErr w:type="gramStart"/>
      <w:r w:rsidRPr="00CD30F7">
        <w:rPr>
          <w:highlight w:val="lightGray"/>
        </w:rPr>
        <w:t>@{ IP</w:t>
      </w:r>
      <w:proofErr w:type="gramEnd"/>
      <w:r w:rsidRPr="00CD30F7">
        <w:rPr>
          <w:highlight w:val="lightGray"/>
        </w:rPr>
        <w:t xml:space="preserve"> = "31.214.248.28"; Port = 21115 },</w:t>
      </w:r>
    </w:p>
    <w:p w14:paraId="3E6CC579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</w:t>
      </w:r>
      <w:proofErr w:type="gramStart"/>
      <w:r w:rsidRPr="00CD30F7">
        <w:rPr>
          <w:highlight w:val="lightGray"/>
        </w:rPr>
        <w:t>@{ IP</w:t>
      </w:r>
      <w:proofErr w:type="gramEnd"/>
      <w:r w:rsidRPr="00CD30F7">
        <w:rPr>
          <w:highlight w:val="lightGray"/>
        </w:rPr>
        <w:t xml:space="preserve"> = "31.214.248.28"; Port = 21118 },</w:t>
      </w:r>
    </w:p>
    <w:p w14:paraId="6DE0800E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</w:t>
      </w:r>
      <w:proofErr w:type="gramStart"/>
      <w:r w:rsidRPr="00CD30F7">
        <w:rPr>
          <w:highlight w:val="lightGray"/>
        </w:rPr>
        <w:t>@{ IP</w:t>
      </w:r>
      <w:proofErr w:type="gramEnd"/>
      <w:r w:rsidRPr="00CD30F7">
        <w:rPr>
          <w:highlight w:val="lightGray"/>
        </w:rPr>
        <w:t xml:space="preserve"> = "188.121.100.158"; Port = 21117 },</w:t>
      </w:r>
    </w:p>
    <w:p w14:paraId="589D95C4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</w:t>
      </w:r>
      <w:proofErr w:type="gramStart"/>
      <w:r w:rsidRPr="00CD30F7">
        <w:rPr>
          <w:highlight w:val="lightGray"/>
        </w:rPr>
        <w:t>@{ IP</w:t>
      </w:r>
      <w:proofErr w:type="gramEnd"/>
      <w:r w:rsidRPr="00CD30F7">
        <w:rPr>
          <w:highlight w:val="lightGray"/>
        </w:rPr>
        <w:t xml:space="preserve"> = "188.121.100.158"; Port = 21119 },</w:t>
      </w:r>
    </w:p>
    <w:p w14:paraId="308763A2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</w:t>
      </w:r>
      <w:proofErr w:type="gramStart"/>
      <w:r w:rsidRPr="00CD30F7">
        <w:rPr>
          <w:highlight w:val="lightGray"/>
        </w:rPr>
        <w:t>@{ IP</w:t>
      </w:r>
      <w:proofErr w:type="gramEnd"/>
      <w:r w:rsidRPr="00CD30F7">
        <w:rPr>
          <w:highlight w:val="lightGray"/>
        </w:rPr>
        <w:t xml:space="preserve"> = "37.32.12.50"; Port = 21117 },</w:t>
      </w:r>
    </w:p>
    <w:p w14:paraId="5506191D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</w:t>
      </w:r>
      <w:proofErr w:type="gramStart"/>
      <w:r w:rsidRPr="00CD30F7">
        <w:rPr>
          <w:highlight w:val="lightGray"/>
        </w:rPr>
        <w:t>@{ IP</w:t>
      </w:r>
      <w:proofErr w:type="gramEnd"/>
      <w:r w:rsidRPr="00CD30F7">
        <w:rPr>
          <w:highlight w:val="lightGray"/>
        </w:rPr>
        <w:t xml:space="preserve"> = "37.32.12.50"; Port = 21119 }</w:t>
      </w:r>
    </w:p>
    <w:p w14:paraId="65FE5083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>)</w:t>
      </w:r>
    </w:p>
    <w:p w14:paraId="6863AFC4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</w:p>
    <w:p w14:paraId="535AEDE9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>"=== TCP Open Port Re-Test ===" | Tee-Object -</w:t>
      </w:r>
      <w:proofErr w:type="spellStart"/>
      <w:r w:rsidRPr="00CD30F7">
        <w:rPr>
          <w:highlight w:val="lightGray"/>
        </w:rPr>
        <w:t>FilePath</w:t>
      </w:r>
      <w:proofErr w:type="spellEnd"/>
      <w:r w:rsidRPr="00CD30F7">
        <w:rPr>
          <w:highlight w:val="lightGray"/>
        </w:rPr>
        <w:t xml:space="preserve"> $</w:t>
      </w:r>
      <w:proofErr w:type="spellStart"/>
      <w:r w:rsidRPr="00CD30F7">
        <w:rPr>
          <w:highlight w:val="lightGray"/>
        </w:rPr>
        <w:t>outputFile</w:t>
      </w:r>
      <w:proofErr w:type="spellEnd"/>
      <w:r w:rsidRPr="00CD30F7">
        <w:rPr>
          <w:highlight w:val="lightGray"/>
        </w:rPr>
        <w:t xml:space="preserve"> -Append</w:t>
      </w:r>
    </w:p>
    <w:p w14:paraId="6265D936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>foreach ($test in $tests) {</w:t>
      </w:r>
    </w:p>
    <w:p w14:paraId="784AD716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$result = Test-</w:t>
      </w:r>
      <w:proofErr w:type="spellStart"/>
      <w:r w:rsidRPr="00CD30F7">
        <w:rPr>
          <w:highlight w:val="lightGray"/>
        </w:rPr>
        <w:t>NetConnection</w:t>
      </w:r>
      <w:proofErr w:type="spellEnd"/>
      <w:r w:rsidRPr="00CD30F7">
        <w:rPr>
          <w:highlight w:val="lightGray"/>
        </w:rPr>
        <w:t xml:space="preserve"> -</w:t>
      </w:r>
      <w:proofErr w:type="spellStart"/>
      <w:r w:rsidRPr="00CD30F7">
        <w:rPr>
          <w:highlight w:val="lightGray"/>
        </w:rPr>
        <w:t>ComputerName</w:t>
      </w:r>
      <w:proofErr w:type="spellEnd"/>
      <w:r w:rsidRPr="00CD30F7">
        <w:rPr>
          <w:highlight w:val="lightGray"/>
        </w:rPr>
        <w:t xml:space="preserve"> $</w:t>
      </w:r>
      <w:proofErr w:type="spellStart"/>
      <w:proofErr w:type="gramStart"/>
      <w:r w:rsidRPr="00CD30F7">
        <w:rPr>
          <w:highlight w:val="lightGray"/>
        </w:rPr>
        <w:t>test.IP</w:t>
      </w:r>
      <w:proofErr w:type="spellEnd"/>
      <w:proofErr w:type="gramEnd"/>
      <w:r w:rsidRPr="00CD30F7">
        <w:rPr>
          <w:highlight w:val="lightGray"/>
        </w:rPr>
        <w:t xml:space="preserve"> -Port $</w:t>
      </w:r>
      <w:proofErr w:type="spellStart"/>
      <w:r w:rsidRPr="00CD30F7">
        <w:rPr>
          <w:highlight w:val="lightGray"/>
        </w:rPr>
        <w:t>test.Port</w:t>
      </w:r>
      <w:proofErr w:type="spellEnd"/>
      <w:r w:rsidRPr="00CD30F7">
        <w:rPr>
          <w:highlight w:val="lightGray"/>
        </w:rPr>
        <w:t xml:space="preserve"> -</w:t>
      </w:r>
      <w:proofErr w:type="spellStart"/>
      <w:r w:rsidRPr="00CD30F7">
        <w:rPr>
          <w:highlight w:val="lightGray"/>
        </w:rPr>
        <w:t>WarningAction</w:t>
      </w:r>
      <w:proofErr w:type="spellEnd"/>
      <w:r w:rsidRPr="00CD30F7">
        <w:rPr>
          <w:highlight w:val="lightGray"/>
        </w:rPr>
        <w:t xml:space="preserve"> </w:t>
      </w:r>
      <w:proofErr w:type="spellStart"/>
      <w:r w:rsidRPr="00CD30F7">
        <w:rPr>
          <w:highlight w:val="lightGray"/>
        </w:rPr>
        <w:t>SilentlyContinue</w:t>
      </w:r>
      <w:proofErr w:type="spellEnd"/>
    </w:p>
    <w:p w14:paraId="6A2A6B77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if ($</w:t>
      </w:r>
      <w:proofErr w:type="spellStart"/>
      <w:proofErr w:type="gramStart"/>
      <w:r w:rsidRPr="00CD30F7">
        <w:rPr>
          <w:highlight w:val="lightGray"/>
        </w:rPr>
        <w:t>result.TcpTestSucceeded</w:t>
      </w:r>
      <w:proofErr w:type="spellEnd"/>
      <w:proofErr w:type="gramEnd"/>
      <w:r w:rsidRPr="00CD30F7">
        <w:rPr>
          <w:highlight w:val="lightGray"/>
        </w:rPr>
        <w:t>) {</w:t>
      </w:r>
    </w:p>
    <w:p w14:paraId="78699376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    "$($</w:t>
      </w:r>
      <w:proofErr w:type="spellStart"/>
      <w:proofErr w:type="gramStart"/>
      <w:r w:rsidRPr="00CD30F7">
        <w:rPr>
          <w:highlight w:val="lightGray"/>
        </w:rPr>
        <w:t>test.IP</w:t>
      </w:r>
      <w:proofErr w:type="spellEnd"/>
      <w:proofErr w:type="gramEnd"/>
      <w:r w:rsidRPr="00CD30F7">
        <w:rPr>
          <w:highlight w:val="lightGray"/>
        </w:rPr>
        <w:t>) TCP port $($</w:t>
      </w:r>
      <w:proofErr w:type="spellStart"/>
      <w:r w:rsidRPr="00CD30F7">
        <w:rPr>
          <w:highlight w:val="lightGray"/>
        </w:rPr>
        <w:t>test.Port</w:t>
      </w:r>
      <w:proofErr w:type="spellEnd"/>
      <w:r w:rsidRPr="00CD30F7">
        <w:rPr>
          <w:highlight w:val="lightGray"/>
        </w:rPr>
        <w:t>) is still OPEN" | Tee-Object -</w:t>
      </w:r>
      <w:proofErr w:type="spellStart"/>
      <w:r w:rsidRPr="00CD30F7">
        <w:rPr>
          <w:highlight w:val="lightGray"/>
        </w:rPr>
        <w:t>FilePath</w:t>
      </w:r>
      <w:proofErr w:type="spellEnd"/>
      <w:r w:rsidRPr="00CD30F7">
        <w:rPr>
          <w:highlight w:val="lightGray"/>
        </w:rPr>
        <w:t xml:space="preserve"> $</w:t>
      </w:r>
      <w:proofErr w:type="spellStart"/>
      <w:r w:rsidRPr="00CD30F7">
        <w:rPr>
          <w:highlight w:val="lightGray"/>
        </w:rPr>
        <w:t>outputFile</w:t>
      </w:r>
      <w:proofErr w:type="spellEnd"/>
      <w:r w:rsidRPr="00CD30F7">
        <w:rPr>
          <w:highlight w:val="lightGray"/>
        </w:rPr>
        <w:t xml:space="preserve"> -Append</w:t>
      </w:r>
    </w:p>
    <w:p w14:paraId="054B10E7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} else {</w:t>
      </w:r>
    </w:p>
    <w:p w14:paraId="2BD42B49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    "$($</w:t>
      </w:r>
      <w:proofErr w:type="spellStart"/>
      <w:proofErr w:type="gramStart"/>
      <w:r w:rsidRPr="00CD30F7">
        <w:rPr>
          <w:highlight w:val="lightGray"/>
        </w:rPr>
        <w:t>test.IP</w:t>
      </w:r>
      <w:proofErr w:type="spellEnd"/>
      <w:proofErr w:type="gramEnd"/>
      <w:r w:rsidRPr="00CD30F7">
        <w:rPr>
          <w:highlight w:val="lightGray"/>
        </w:rPr>
        <w:t>) TCP port $($</w:t>
      </w:r>
      <w:proofErr w:type="spellStart"/>
      <w:r w:rsidRPr="00CD30F7">
        <w:rPr>
          <w:highlight w:val="lightGray"/>
        </w:rPr>
        <w:t>test.Port</w:t>
      </w:r>
      <w:proofErr w:type="spellEnd"/>
      <w:r w:rsidRPr="00CD30F7">
        <w:rPr>
          <w:highlight w:val="lightGray"/>
        </w:rPr>
        <w:t>) is now BLOCKED or REFUSED" | Tee-Object -</w:t>
      </w:r>
      <w:proofErr w:type="spellStart"/>
      <w:r w:rsidRPr="00CD30F7">
        <w:rPr>
          <w:highlight w:val="lightGray"/>
        </w:rPr>
        <w:t>FilePath</w:t>
      </w:r>
      <w:proofErr w:type="spellEnd"/>
      <w:r w:rsidRPr="00CD30F7">
        <w:rPr>
          <w:highlight w:val="lightGray"/>
        </w:rPr>
        <w:t xml:space="preserve"> $</w:t>
      </w:r>
      <w:proofErr w:type="spellStart"/>
      <w:r w:rsidRPr="00CD30F7">
        <w:rPr>
          <w:highlight w:val="lightGray"/>
        </w:rPr>
        <w:t>outputFile</w:t>
      </w:r>
      <w:proofErr w:type="spellEnd"/>
      <w:r w:rsidRPr="00CD30F7">
        <w:rPr>
          <w:highlight w:val="lightGray"/>
        </w:rPr>
        <w:t xml:space="preserve"> -Append</w:t>
      </w:r>
    </w:p>
    <w:p w14:paraId="058D604C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 xml:space="preserve">    }</w:t>
      </w:r>
    </w:p>
    <w:p w14:paraId="1BB3EFBF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>}</w:t>
      </w:r>
    </w:p>
    <w:p w14:paraId="61012556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</w:p>
    <w:p w14:paraId="040241DE" w14:textId="77777777" w:rsidR="0027284B" w:rsidRPr="00CD30F7" w:rsidRDefault="0027284B" w:rsidP="00CD30F7">
      <w:pPr>
        <w:bidi/>
        <w:spacing w:line="240" w:lineRule="auto"/>
        <w:ind w:left="720"/>
        <w:jc w:val="right"/>
        <w:rPr>
          <w:highlight w:val="lightGray"/>
        </w:rPr>
      </w:pPr>
      <w:r w:rsidRPr="00CD30F7">
        <w:rPr>
          <w:highlight w:val="lightGray"/>
        </w:rPr>
        <w:t># Open the result in Notepad</w:t>
      </w:r>
    </w:p>
    <w:p w14:paraId="65A58B28" w14:textId="77777777" w:rsidR="0027284B" w:rsidRPr="0027284B" w:rsidRDefault="0027284B" w:rsidP="00CD30F7">
      <w:pPr>
        <w:bidi/>
        <w:spacing w:line="240" w:lineRule="auto"/>
        <w:ind w:left="720"/>
        <w:jc w:val="right"/>
      </w:pPr>
      <w:r w:rsidRPr="00CD30F7">
        <w:rPr>
          <w:highlight w:val="lightGray"/>
        </w:rPr>
        <w:t>Start-Process notepad.exe $</w:t>
      </w:r>
      <w:proofErr w:type="spellStart"/>
      <w:r w:rsidRPr="00CD30F7">
        <w:rPr>
          <w:highlight w:val="lightGray"/>
        </w:rPr>
        <w:t>outputFile</w:t>
      </w:r>
      <w:proofErr w:type="spellEnd"/>
    </w:p>
    <w:sectPr w:rsidR="0027284B" w:rsidRPr="0027284B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5782404A-1F04-4C2C-A130-B47EFAA0F05E}"/>
    <w:embedBold r:id="rId2" w:fontKey="{4B2C1777-62EA-4A2D-AE9E-6BA3DDD4A0A4}"/>
    <w:embedItalic r:id="rId3" w:fontKey="{ADC97F42-64DB-46B2-9F7B-4EBC4C81B9C7}"/>
    <w:embedBoldItalic r:id="rId4" w:fontKey="{55B9D385-61C6-4D29-B16F-03D780743C9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notTrueType/>
    <w:pitch w:val="variable"/>
    <w:sig w:usb0="00000003" w:usb1="00000000" w:usb2="00000000" w:usb3="00000000" w:csb0="00000001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EA3871F5-C141-4CA0-8DE2-42EFF4B2459E}"/>
    <w:embedBold r:id="rId6" w:subsetted="1" w:fontKey="{2350CDE7-DCCA-40DE-80DC-233AC82D582C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Bold r:id="rId7" w:subsetted="1" w:fontKey="{3C9398B3-F5C9-4A66-BC7A-8B93104FD57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rect id="_x0000_i1029" style="width:0;height:1.5pt" o:hralign="right" o:bullet="t" o:hrstd="t" o:hr="t" fillcolor="#a0a0a0" stroked="f"/>
    </w:pict>
  </w:numPicBullet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149126672">
    <w:abstractNumId w:val="8"/>
  </w:num>
  <w:num w:numId="2" w16cid:durableId="1603757778">
    <w:abstractNumId w:val="6"/>
  </w:num>
  <w:num w:numId="3" w16cid:durableId="680082369">
    <w:abstractNumId w:val="5"/>
  </w:num>
  <w:num w:numId="4" w16cid:durableId="432407826">
    <w:abstractNumId w:val="4"/>
  </w:num>
  <w:num w:numId="5" w16cid:durableId="1568690756">
    <w:abstractNumId w:val="7"/>
  </w:num>
  <w:num w:numId="6" w16cid:durableId="2132480590">
    <w:abstractNumId w:val="3"/>
  </w:num>
  <w:num w:numId="7" w16cid:durableId="697390542">
    <w:abstractNumId w:val="2"/>
  </w:num>
  <w:num w:numId="8" w16cid:durableId="1587691579">
    <w:abstractNumId w:val="1"/>
  </w:num>
  <w:num w:numId="9" w16cid:durableId="13742300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saveSubsetFonts/>
  <w:hideSpellingErrors/>
  <w:hideGrammaticalError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15074B"/>
    <w:rsid w:val="00160643"/>
    <w:rsid w:val="0027284B"/>
    <w:rsid w:val="0029639D"/>
    <w:rsid w:val="00326F90"/>
    <w:rsid w:val="0039782F"/>
    <w:rsid w:val="003F076F"/>
    <w:rsid w:val="00491DB1"/>
    <w:rsid w:val="006002CA"/>
    <w:rsid w:val="007D61ED"/>
    <w:rsid w:val="00AA1D8D"/>
    <w:rsid w:val="00B47730"/>
    <w:rsid w:val="00CB0664"/>
    <w:rsid w:val="00CD30F7"/>
    <w:rsid w:val="00D72020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/"/>
  <w:listSeparator w:val=","/>
  <w14:docId w14:val="132D5274"/>
  <w14:defaultImageDpi w14:val="330"/>
  <w15:docId w15:val="{59C269B8-DCBC-4E00-9974-B8C945125E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7277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01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49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3281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325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2108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051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05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948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3525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96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792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495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603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92312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46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16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589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72498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61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610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032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49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5158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68071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95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450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942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665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63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792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645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82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393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7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755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74717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41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33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001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358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787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7876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16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27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4834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10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26157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464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31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3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519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286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5545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69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92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26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13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6758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00594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874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86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59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9650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90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413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578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98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812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365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42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8928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01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50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6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676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7617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8202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277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431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305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0755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98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47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1702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6615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090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81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054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315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731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560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20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18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88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359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158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7345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</Pages>
  <Words>264</Words>
  <Characters>1507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1768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Th Dorsan</cp:lastModifiedBy>
  <cp:revision>5</cp:revision>
  <cp:lastPrinted>2025-06-28T13:55:00Z</cp:lastPrinted>
  <dcterms:created xsi:type="dcterms:W3CDTF">2013-12-23T23:15:00Z</dcterms:created>
  <dcterms:modified xsi:type="dcterms:W3CDTF">2025-06-28T13:56:00Z</dcterms:modified>
  <cp:category/>
</cp:coreProperties>
</file>